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Script de Qualificacao Comercial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Gestão comercial e vendas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Guiar o comercial na qualificacao de novas oportunidades de forma estruturada.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Aplicar o framework BANT (Budget, Authority, Need, Timeline) para avaliar o potencial de cada lead.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as respostas do prospect e tomar uma decisao informada sobre o avancar da oportunidade.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Padronizar o processo de qualificacao na equipa comercial.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https://better-skills.com/templates/kits/vendas/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Dados do prospect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do prospect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Empresa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Cargo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Fonte do lead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Referencia / Inbound / Outbound / Evento / Parceiro]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Comercial responsavel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da qualificacao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B — Budget (Orcamento)</w:t>
      </w:r>
    </w:p>
    <w:p>
      <w:pPr>
        <w:spacing w:before="120" w:after="60"/>
      </w:pPr>
      <w:r>
        <w:rPr>
          <w:rFonts w:ascii="Calibri" w:hAnsi="Calibri"/>
          <w:sz w:val="22"/>
        </w:rPr>
        <w:t>Objectivo: perceber se o prospect tem orcamento disponivel ou aprovado para a solucao.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Pergunta sugerida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Resposta obtida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Ja tem um orcamento definido para resolver este desafio?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Qual e a ordem de grandeza que esta a considerar investir?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Quem tem autoridade para aprovar este tipo de investimento?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Avaliacao de Budget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Orcamento confirmado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Nao / Por confirmar]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Valor estimado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EUR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A — Authority (Autoridade)</w:t>
      </w:r>
    </w:p>
    <w:p>
      <w:pPr>
        <w:spacing w:before="120" w:after="60"/>
      </w:pPr>
      <w:r>
        <w:rPr>
          <w:rFonts w:ascii="Calibri" w:hAnsi="Calibri"/>
          <w:sz w:val="22"/>
        </w:rPr>
        <w:t>Objectivo: identificar quem toma a decisao final e envolver os decisores certos.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Pergunta sugerida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Resposta obtida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Quem mais estara envolvido nesta decisao?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Qual e o processo tipico de aprovacao na vossa empresa?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Ha alguem que poderia bloquear esta decisao?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Avaliacao de Autoridade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Interlocutor e o decisor?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Nao — identificar decisor: _____]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Accesso ao decisor garantido?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Nao / A confirmar]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N — Need (Necessidade)</w:t>
      </w:r>
    </w:p>
    <w:p>
      <w:pPr>
        <w:spacing w:before="120" w:after="60"/>
      </w:pPr>
      <w:r>
        <w:rPr>
          <w:rFonts w:ascii="Calibri" w:hAnsi="Calibri"/>
          <w:sz w:val="22"/>
        </w:rPr>
        <w:t>Objectivo: confirmar que existe uma necessidade real, clara e urgente.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Pergunta sugerida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Resposta obtida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Qual e o principal desafio que querem resolver?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 que acontece se nao resolverem este problema?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Ja tentaram resolver isto antes? O que funcionou ou nao?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 que seria o resultado ideal para a vossa organizacao?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T — Timeline (Prazo)</w:t>
      </w:r>
    </w:p>
    <w:p>
      <w:pPr>
        <w:spacing w:before="120" w:after="60"/>
      </w:pPr>
      <w:r>
        <w:rPr>
          <w:rFonts w:ascii="Calibri" w:hAnsi="Calibri"/>
          <w:sz w:val="22"/>
        </w:rPr>
        <w:t>Objectivo: perceber a urgencia e o prazo para a decisao e implementacao.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Pergunta sugerida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Resposta obtida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Quando precisam de ter uma solucao implementada?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Ha algum evento ou prazo que condicione esta decisao?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Qual e o proximo passo no vosso processo de decisao?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Criterio go / no-go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Criterio BANT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Comentario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Budget adequado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[Verde / Amarelo / Vermelho]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Decisor identificado e acessivel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[Verde / Amarelo / Vermelho]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Necessidade clara e urgente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[Verde / Amarelo / Vermelho]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Timeline adequada ao nosso ciclo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[Verde / Amarelo / Vermelho]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Decisao de qualificacao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Resultado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Qualificado — avancar / Nao qualificado — arquivar / Nutrir — revisitar em ___ meses]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Proximo passo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do proximo contacto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Nem todas as perguntas precisam de ser feitas na primeira conversa. Adapte o script ao contexto e ao interlocutor. O objectivo e qualificar, nao interrogar.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Script de Qualificacao Comercial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