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Relatorio de Visita Comercial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Gestão comercial e vendas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os resultados e conclusoes de uma visita ou reuniao comercial.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necessidades, objecoes e compromisos assumidos durante a reuniao.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proximos passos e acoes de seguimento com prazos e responsaveis.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Partilhar informacao relevante com a equipa e alimentar o CRM.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https://better-skills.com/templates/kits/vendas/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Informacao da visita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e hora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 — [HH:MM] a [HH:MM]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 visitada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Instalacoes do cliente / Videochamada / Outro: ___]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Objectivo da visita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apresentacao inicial / proposta / negociacao / seguimento]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Comercial responsavel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Participantes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Empresa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 na decisao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[Nossa empresa]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Comercial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[Cliente]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[Decisor / Influenciador / Utilizador]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[Cliente]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[Decisor / Influenciador / Utilizador]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Resumo da conversa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resumo dos principais pontos discutidos, contexto partilhado pelo cliente, apresentacoes feitas e temas abordados. Ser factual e objectivo.]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Necessidades e dores identificadas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Necessidade / Dor identificada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Urgencia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Comentario do cliente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Media / Baixa]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Objecoes levantadas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Objecao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Como foi respondida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Resolvida / Pendente / A aprofundar]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Proximos passos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curso / Concluido]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curso / Concluido]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curso / Concluido]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Avaliacao da oportunidade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Avaliacao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Temperatura da oportunidade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Quente (decisao proxima) / Morna (em maturacao) / Fria (sem urgencia)]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Probabilidade de fecho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Valor estimado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estimado de fecho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Proxima accao prioritaria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Notas adicionais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informacao contextual sobre a empresa, o mercado, noticias recentes, mudancas internas no cliente ou qualquer detalhe relevante para a estrategia de conta]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Registe este relatorio no CRM no prazo maximo de 24 horas apos a visita. Partilhe com o gestor de vendas e equipa relevante.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Relatorio de Visita Comercial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