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Ficha de Cliente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comercial e vendas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Centralizar toda a informacao relevante sobre um cliente numa unica ficha de referencia.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Apoiar a equipa comercial no planeamento e execucao da estrategia de conta.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o historico de interaccoes, produtos contratados e condicoes comerciais.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oportunidades de expansao e riscos de churn.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https://better-skills.com/templates/kits/vendas/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da empresa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Designacao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 / Morada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Website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Sector de actividade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Dimensao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Micro / Pequena / Media / Grande empresa]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N.º de colaboradores (estimativa)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Volume de negocios (estimativa)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inicio da relacao comercial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de conta (nossa empresa)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Contactos-chave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Telefone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 na decisao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Decisor / Influenciador / Utilizador / Bloqueador]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Produtos e servicos contratados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Produto / Servico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inicio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renovacao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anual (EUR)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Activo / Em renovacao / Em risco]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Historico de interaccoes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Participantes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Resumo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Proximo passo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Reuniao / Email / Telefone / Evento / Proposta]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Condicoes comerciais e notas estrategicas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Volume de facturacao anual (actual)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Potencial de crescimento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Medio / Baixo]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Desconto comercial acordado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Nivel de satisfacao (ultimo NPS/CSAT)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Risco de churn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Medio / Baixo]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Notas estrategicas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informacao qualitativa sobre o cliente: desafios actuais, prioridades, decisoes pendentes, oportunidades identificadas, relacoes-chave a desenvolver]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Ficha de Cliente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