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Checklist de Inspecção de Segurança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Segurança e saúde no trabalho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Verificar sistematicamente as condições de segurança nas instalações e equipamentos.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não conformidades e definir acções correctivas prioritárias.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https://better-skills.com/templates/kits/sst/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da inspecção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Inspector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/ área inspeccionada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Programada / Não programada]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Condições gerais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Item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Não 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N/A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Iluminação adequada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Ventilação adequada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Limpeza e higiene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Arrumação (sem obstrução de vias)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Sinalização de segurança visível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Vias de circulação desobstruídas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Equipamentos de protecção e emergência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Item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Não 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N/A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Extintores dentro da validade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Bocas de incêndio operacionais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Detectores de fumo funcionais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Iluminação de emergência operacional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Saídas de emergência desobstruídas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Sinalética de emergência visível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Equipamentos de trabalho e EPI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Item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Não 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N/A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Máquinas com protecções adequadas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Ferramentas em bom estado de conservação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EPI disponíveis e em bom estado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Protecções colectivas instaladas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Riscos eléctricos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Item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Não 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N/A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Quadros eléctricos fechados e sinalizados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Cabos e tomadas em bom estado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Tomadas com protecção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Ligação à terra verificada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Armazenamento de produtos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Item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Não conforme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N/A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Produtos químicos rotulados correctamente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Fichas de dados de segurança disponíveis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Contentores adequados ao tipo de produto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Não conformidades detectadas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Gravidade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 correctiva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[Baixa/Média/Alta/Crítica]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Resumo e assinatura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Total de itens verificados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Total conformes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Total não conformes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Não conformidades críticas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Inspector — assinatura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fecho das não conformidades prevista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As inspecções de segurança devem ser realizadas com periodicidade mínima trimestral. Não conformidades críticas exigem acção imediata.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Checklist de Inspecção de Segurança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