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Checklist de Onboarding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Recursos humanos e gestão de pessoas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Garantir uma integração estruturada e positiva de novos colaboradores.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Assegurar que todas as tarefas administrativas, de acesso e formação são completadas atempadamente.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Distribuir responsabilidades claras entre RH, TI, gestor directo e o próprio colaborador.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Reduzir o tempo até produtividade plena do novo colaborador.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https://better-skills.com/templates/kits/rh-pessoas/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Dados do colaborador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Nome do colaborador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Cargo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Departamento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Gestor directo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início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Buddy / Mentor atribuído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Fase 1 — Pré-chegada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Tarefa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 prevista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Notas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Preparar contrato de trabalho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RH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Enviar carta de boas-vindas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RH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Criar conta de email e acessos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TI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Preparar posto de trabalho / equipamento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TI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Informar equipa da chegada do novo colaborador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Agendar reunião de integração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Preparar crachá e acessos físicos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Facilities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Fase 2 — Dia 1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Tarefa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 prevista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Notas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Recepção e apresentação à equipa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Dia 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Entrega de equipamento e acessos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TI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Dia 1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Assinar contrato de trabalho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RH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Dia 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Entregar manual de acolhimento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RH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Dia 1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Visita às instalações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 / Buddy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Dia 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Apresentação ao responsável de TI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Dia 1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Configurar ferramentas de trabalho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TI + Colaborador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Dia 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Fase 3 — Semana 1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Tarefa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 prevista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Notas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Reunião de definição de objectivos 30/60/90 dias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Semana 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Formação em ferramentas e sistemas internos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TI / Buddy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Semana 1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Formação em processos e políticas internas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RH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Semana 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Reunião com principais stakeholders internos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Semana 1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Check-in de fim de semana com gestor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Dia 5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Fase 4 — Meses 1 a 3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Tarefa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 prevista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Notas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Reunião de acompanhamento ao fim de 30 dias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Mês 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Avaliação informal de integração (60 dias)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RH + Gestor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Mês 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Avaliação de fim de período experimental (90 dias)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 + RH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Mês 3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Confirmar efectividade ou comunicar cessação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RH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Mês 3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Registo no plano de formação anual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RH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Mês 1-3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Um processo de onboarding bem estruturado reduz significativamente a rotatividade nos primeiros 12 meses. Atribua sempre um buddy para acompanhamento informal durante os primeiros 90 dias.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Checklist de Onboarding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