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Avaliação de Desempenho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Recursos humanos e gestão de pessoas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Avaliar o desempenho do colaborador face aos objectivos definidos no período em análise.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Identificar pontos fortes e áreas de desenvolvimento para apoiar o crescimento profissional.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um plano de acção concreto para o próximo período de avaliação.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base para decisões de progressão, formação e remuneração variável.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https://better-skills.com/templates/kits/rh-pessoas/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Dados do colaborador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do colaborador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Avaliador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Período avaliado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Janeiro a Dezembro 2025]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da avaliação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Avaliação de objectivos</w:t>
      </w:r>
    </w:p>
    <w:p>
      <w:pPr>
        <w:spacing w:before="120" w:after="60"/>
      </w:pPr>
      <w:r>
        <w:rPr>
          <w:rFonts w:ascii="Calibri" w:hAnsi="Calibri"/>
          <w:sz w:val="22"/>
        </w:rPr>
        <w:t>Para cada objectivo, indique o resultado alcançado e a classificação de 1 (não atingido) a 5 (excedeu o objectivo).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 definido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 alcançado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 (1-5)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Comentários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Competências comportamentais</w:t>
      </w:r>
    </w:p>
    <w:p>
      <w:pPr>
        <w:spacing w:before="120" w:after="60"/>
      </w:pPr>
      <w:r>
        <w:rPr>
          <w:rFonts w:ascii="Calibri" w:hAnsi="Calibri"/>
          <w:sz w:val="22"/>
        </w:rPr>
        <w:t>Escala: 1 = Muito abaixo do esperado | 2 = Abaixo | 3 = Conforme esperado | 4 = Acima | 5 = Muito acima do esperado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Competência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 (1-5)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Evidências / Exemplos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Trabalho em equipa e colaboração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Comunicação (oral e escrita)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Iniciativa e proactividade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Gestão do tempo e organização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Orientação para o cliente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Adaptação à mudança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Liderança (se aplicável)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Competências técnicas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Competência técnica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Nível actual (1-5)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Nível esperado (1-5)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Gap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Pontos fortes e áreas de desenvolvimento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Pontos fortes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[Preencher — descrever 2 a 3 pontos fortes concretos com exemplos]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[Preencher]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Áreas de desenvolvimento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[Preencher — descrever 2 a 3 áreas a melhorar com evidências concretas]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[Preencher]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Plano de acção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 de desenvolvimento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Indicador de sucesso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Formação / Mentoring / Projecto / Auto-estudo]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Formação / Mentoring / Projecto / Auto-estudo]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Formação / Mentoring / Projecto / Auto-estudo]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Comentários do colaborador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[O colaborador pode registar aqui a sua perspectiva sobre o período avaliado, o processo de avaliação ou o seu plano de desenvolvimento.]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Assinaturas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Avaliador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Colaborador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RH (validação)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Nome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Data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 assinatura do colaborador confirma a tomada de conhecimento da avaliação, não necessariamente a concordância com o resultado. O colaborador tem o direito de registar os seus comentários na secção 9.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Avaliação de Desempenho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