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Marketing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Finanças e actividade comercial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 estrategia de marketing da organizacao para o periodo em analise.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Alinhar as accoes de marketing com os objectivos de negocio.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Planear a alocacao do orcamento por canal e actividade.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KPIs para medir o impacto das iniciativas de marketing.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https://better-skills.com/templates/kits/financas-comercial/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Analise situacional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Analise SWOT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Factores internos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Factores externos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Positivos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Forcas:</w:t>
              <w:br/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Oportunidades:</w:t>
              <w:br/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Negativos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Fraquezas:</w:t>
              <w:br/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Ameacas:</w:t>
              <w:br/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Objectivos SMART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actual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Aumentar leads qualificados]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Publico-alvo e personas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Persona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Perfil demografico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Motivacoes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Pontos de 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Canais preferidos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da persona]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da persona]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Estrategia — Mix de marketing (4Ps)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Componente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Estrategia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Produto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Oferta de produtos/servicos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Preco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Posicionamento e politica de precos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Distribuicao (Place)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Canais de distribuicao e acesso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Promocao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Comunicacao e accoes de marketing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Plano de accoes por trimestre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Accao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Trimestre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Orcamento (EUR)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KPI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T1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T2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T3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T4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Orcamento por canal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Orcamento anual (EUR)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% do total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ROI esperado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Marketing digital (SEO/SEM)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Redes sociais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marketing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Eventos e feiras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Publicidade tradicional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Producao de conteudo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KPIs e monitorizacao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KPI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Ferramenta de medicao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Frequencia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Leads gerados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conversao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Custo por lead (CPL)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Alcance organico (SEO)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Engajamento em redes sociais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Marketing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