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Orcamento Departamental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Finanças e actividade comercial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Planear e controlar as despesas do departamento para o exercicio fiscal.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Alinhar a alocacao de recursos com as prioridades estrategicas da organizacao.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Servir de base para o acompanhamento mensal da execucao orcamental.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Apoiar o processo de revisao e aprovacao pela direccao financeira.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https://better-skills.com/templates/kits/financas-comercial/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Identificacao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Departamento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Responsavel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Exercicio fiscal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2026]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submissao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Estado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Rascunho / Submetido / Aprovado / Revisto]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Orcamento por categoria e trimestre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176"/>
        <w:gridCol w:w="1176"/>
        <w:gridCol w:w="1176"/>
        <w:gridCol w:w="1176"/>
        <w:gridCol w:w="1176"/>
        <w:gridCol w:w="1176"/>
        <w:gridCol w:w="1176"/>
        <w:gridCol w:w="1176"/>
      </w:tblGrid>
      <w:tr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Categoria de despesa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T1 (EUR)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T2 (EUR)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T3 (EUR)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T4 (EUR)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Total (EUR)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Ano anterior (EUR)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Variacao (%)</w:t>
            </w:r>
          </w:p>
        </w:tc>
      </w:tr>
      <w:tr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Recursos humanos (salarios e beneficios)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Formacao e desenvolvimento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Viagens e deslocacoes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Software e licencas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Hardware e equipamento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Consultoria e servicos externos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Marketing e publicidade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Custos administrativos e instalacoes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Outros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TOTAL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Notas justificativas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Principais alteracoes face ao ano anterior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explicar as variações mais significativas, nomeadamente aumentos ou reducoes superiores a 10%]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Investimentos previstos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detalhar investimentos relevantes previstos para o exercicio]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Pressupostos utilizados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Taxa de inflacao assumida: [Preencher]%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Numero de colaboradores previsto: [Preencher]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Outros pressupostos relevantes: [Preencher]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Aprovacao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 de 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Director financeiro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Administracao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Nome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Data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Assinatura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Orcamento Departamental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