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Nota de Despesas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Finanças e actividade comercial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e submeter para reembolso as despesas incorridas pelo colaborador em nome da organizacao.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o controlo e aprovacao das despesas de acordo com a politica interna.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Facilitar o tratamento contabilistico e fiscal das despesas.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rastreabilidade com os respectivos comprovativos.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https://better-skills.com/templates/kits/financas-comercial/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Dados do colaborador e periodo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do colaborador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/ Cargo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Periodo das despesas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Novembro 2025]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Projecto / Centro de custo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submissao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IBAN para reembolso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Lista de despesas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176"/>
        <w:gridCol w:w="1176"/>
        <w:gridCol w:w="1176"/>
        <w:gridCol w:w="1176"/>
        <w:gridCol w:w="1176"/>
        <w:gridCol w:w="1176"/>
        <w:gridCol w:w="1176"/>
        <w:gridCol w:w="1176"/>
      </w:tblGrid>
      <w:tr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 s/IVA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IVA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Total c/IVA (EUR)</w:t>
            </w:r>
          </w:p>
        </w:tc>
        <w:tc>
          <w:tcPr>
            <w:tcW w:type="dxa" w:w="1176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Comprovativo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Refeicao / Transporte / Alojamento / Material / Outro]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[N.º ref.]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[N.º ref.]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[N.º ref.]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[N.º ref.]</w:t>
            </w:r>
          </w:p>
        </w:tc>
      </w:tr>
      <w:tr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[N.º ref.]</w:t>
            </w:r>
          </w:p>
        </w:tc>
      </w:tr>
      <w:tr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76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Anexe todos os comprovativos originais (facturas ou recibos com NIF da organizacao). Despesas sem comprovativo valido nao serao reembolsadas. O prazo maximo para submissao e de [Preencher] dias apos a despesa.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Resumo por categoria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Categoria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Total (EUR)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Refeicoes e representacao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Transporte (taxi, Uber, combustivel)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Viagens (aviao, comboio, autocarro)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Alojamento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Material e equipamento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Outros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TOTAL GERAL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Aprovacao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Nivel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Decisao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directo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 / Aprovado parcialmente]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financeiro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 / Rejeitado]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Motivo de rejeicao / ajuste (se aplicavel): [Preencher]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Nota de Despesas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